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D1354" w:rsidRDefault="002D6F63">
      <w:pPr>
        <w:spacing w:after="240"/>
        <w:jc w:val="center"/>
      </w:pPr>
      <w:r>
        <w:rPr>
          <w:b/>
          <w:color w:val="1F3A60"/>
          <w:sz w:val="36"/>
        </w:rPr>
        <w:t>SPECYFIKACJA TECHNICZNA</w:t>
      </w:r>
      <w:r>
        <w:rPr>
          <w:b/>
          <w:color w:val="1F3A60"/>
          <w:sz w:val="36"/>
        </w:rPr>
        <w:br/>
        <w:t>WYKONANIA I ODBIORU ROBÓT</w:t>
      </w:r>
    </w:p>
    <w:p w:rsidR="001D1354" w:rsidRDefault="002D6F63">
      <w:pPr>
        <w:spacing w:after="320"/>
        <w:jc w:val="center"/>
      </w:pPr>
      <w:r>
        <w:rPr>
          <w:b/>
          <w:sz w:val="30"/>
        </w:rPr>
        <w:t>Utwardzenie nawierzchni</w:t>
      </w:r>
      <w:r>
        <w:rPr>
          <w:b/>
          <w:sz w:val="30"/>
        </w:rPr>
        <w:br/>
        <w:t>z kruszywa łamanego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929"/>
        <w:gridCol w:w="4929"/>
      </w:tblGrid>
      <w:tr w:rsidR="001D1354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b/>
                <w:color w:val="1F3A60"/>
              </w:rPr>
              <w:t>Adres inwestycji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t>ul. Twarda 13</w:t>
            </w:r>
          </w:p>
        </w:tc>
      </w:tr>
      <w:tr w:rsidR="001D1354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b/>
                <w:color w:val="1F3A60"/>
              </w:rPr>
              <w:t>Inwestor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t>Szczecińskie Towarzystwo Budownictwa Społecznego Spółka z o.o.</w:t>
            </w:r>
            <w:r>
              <w:br/>
              <w:t>70-302 Szczecin, ul. Boh. Getta Warszawskiego 1A</w:t>
            </w:r>
          </w:p>
        </w:tc>
      </w:tr>
      <w:tr w:rsidR="001D1354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b/>
                <w:color w:val="1F3A60"/>
              </w:rPr>
              <w:t>Zakres opracowania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r>
              <w:t>Utwardzenie nawierzchni z kruszywa łamanego wraz z wykonaniem koryta, warstwy piaskowej, warstwy dolnej i górnej nawierzchni oraz wywozem ziemi z robót ziemnych.</w:t>
            </w:r>
          </w:p>
        </w:tc>
      </w:tr>
      <w:tr w:rsidR="001D1354">
        <w:trPr>
          <w:jc w:val="center"/>
        </w:trPr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shd w:val="clear" w:color="auto" w:fill="EAF0F8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b/>
                <w:color w:val="1F3A60"/>
              </w:rPr>
              <w:t>Podstawa opracowania</w:t>
            </w:r>
          </w:p>
        </w:tc>
        <w:tc>
          <w:tcPr>
            <w:tcW w:w="4929" w:type="dxa"/>
            <w:tcBorders>
              <w:top w:val="single" w:sz="8" w:space="0" w:color="B7C3D7"/>
              <w:left w:val="single" w:sz="8" w:space="0" w:color="B7C3D7"/>
              <w:bottom w:val="single" w:sz="8" w:space="0" w:color="B7C3D7"/>
              <w:right w:val="single" w:sz="8" w:space="0" w:color="B7C3D7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D1354" w:rsidRDefault="002D6F63">
            <w:r>
              <w:t>Dokumentacja kosztorysowa, założenia inwestora, obowiązujące przepisy techniczno-budowlane oraz normy dotyczące robót ziemnych i nawierzchni z kruszyw.</w:t>
            </w:r>
          </w:p>
        </w:tc>
      </w:tr>
    </w:tbl>
    <w:p w:rsidR="001D1354" w:rsidRDefault="002D6F63">
      <w:r>
        <w:br w:type="page"/>
      </w:r>
    </w:p>
    <w:p w:rsidR="001D1354" w:rsidRDefault="002D6F63">
      <w:pPr>
        <w:pStyle w:val="HeadingSpec1"/>
        <w:spacing w:before="160" w:after="80"/>
      </w:pPr>
      <w:r>
        <w:lastRenderedPageBreak/>
        <w:t>1. Wstęp</w:t>
      </w:r>
    </w:p>
    <w:p w:rsidR="001D1354" w:rsidRDefault="002D6F63">
      <w:pPr>
        <w:pStyle w:val="HeadingSpec2"/>
        <w:spacing w:before="80" w:after="80"/>
      </w:pPr>
      <w:r>
        <w:t>1.1. Przedmiot specyfikacji</w:t>
      </w:r>
    </w:p>
    <w:p w:rsidR="001D1354" w:rsidRDefault="002D6F63">
      <w:pPr>
        <w:spacing w:after="80"/>
      </w:pPr>
      <w:r>
        <w:t>Przedmiotem niniejszej Specyfikacji Technicznej Wykonania i Odbioru Robót jest określenie wymagań dotyczących wykonania i odbioru robót związanych z utwardzeniem nawierzchni z kruszywa łamanego przy ul. Twardej 13.</w:t>
      </w:r>
    </w:p>
    <w:p w:rsidR="001D1354" w:rsidRDefault="002D6F63">
      <w:pPr>
        <w:pStyle w:val="HeadingSpec2"/>
        <w:spacing w:before="80" w:after="80"/>
      </w:pPr>
      <w:r>
        <w:t>1.2. Zakres stosowania</w:t>
      </w:r>
    </w:p>
    <w:p w:rsidR="001D1354" w:rsidRDefault="002D6F63">
      <w:pPr>
        <w:spacing w:after="80"/>
      </w:pPr>
      <w:r>
        <w:t>Specyfikacja stanowi podstawę techniczną do zlecenia, wyceny, wykonania i odbioru robót objętych niniejszym opracowaniem. W przypadku rozbieżności pomiędzy STWiOR, przedmiarem, dokumentacją projektową i warunkami terenowymi należy niezwłocznie poinformować Inspektora Nadzoru oraz Inwestora.</w:t>
      </w:r>
    </w:p>
    <w:p w:rsidR="001D1354" w:rsidRDefault="002D6F63">
      <w:pPr>
        <w:pStyle w:val="HeadingSpec2"/>
        <w:spacing w:before="80" w:after="80"/>
      </w:pPr>
      <w:r>
        <w:t>1.3. Zakres robót objętych STWiOR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ręczne wykonanie koryta na całej szerokości projektowanej nawierzchni w gruncie kat. III-IV, głębokości 22 cm, z wyprofilowaniem pod odwodnienie;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spadków i wyrównanie podłoża do prawidłowego odwodnienia utwardzonej nawierzchni;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warstwy podsypkowej piaskowej zagęszczanej ręcznie o grubości 5 cm;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dolnej warstwy nawierzchni z kamienia tłuczonego o grubości 10 cm;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zaklinowanie, uwałowanie oraz zwilżanie dolnej warstwy zgodnie z przyjętą technologią robót;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wykonanie górnej warstwy nawierzchni z kamienia tłuczonego o grubości 7 cm;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rozścielenie klińca i miału kamiennego ze stopniowym uzupełnianiem w czasie wałowania;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zamknięcie nawierzchni przez rozścielenie drobnego kruszywa oraz pielęgnację wykonanej powierzchni;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załadunek i wywóz ziemi samochodami skrzyniowymi na odległość 5 km poza teren inwestycji.</w:t>
      </w:r>
    </w:p>
    <w:p w:rsidR="001D1354" w:rsidRDefault="002D6F63">
      <w:pPr>
        <w:pStyle w:val="HeadingSpec2"/>
        <w:spacing w:before="80" w:after="80"/>
      </w:pPr>
      <w:r>
        <w:t>1.4. Charakterystyczne parametry robót</w:t>
      </w:r>
    </w:p>
    <w:p w:rsidR="001D1354" w:rsidRDefault="002D6F63">
      <w:pPr>
        <w:spacing w:after="80"/>
      </w:pPr>
      <w:r>
        <w:t>Powierzchnia objęta robotami wynosi 68,02 m². Konstrukcję nawierzchni przyjęto jako układ warstw o łącznej grubości 22 cm: 5 cm warstwy piaskowej, 10 cm warstwy dolnej z tłucznia oraz 7 cm warstwy górnej z tłucznia, klińca i miału kamiennego.</w:t>
      </w:r>
    </w:p>
    <w:p w:rsidR="001D1354" w:rsidRDefault="002D6F63">
      <w:pPr>
        <w:spacing w:after="80"/>
      </w:pPr>
      <w:r>
        <w:t>Specyfikacja obejmuje wyłącznie roboty związane z utwardzeniem nawierzchni przy ul. Twardej 13.</w:t>
      </w:r>
    </w:p>
    <w:p w:rsidR="001D1354" w:rsidRDefault="002D6F63">
      <w:pPr>
        <w:pStyle w:val="HeadingSpec2"/>
        <w:spacing w:before="80" w:after="80"/>
      </w:pPr>
      <w:r>
        <w:t>1.5. Zestawienie podstawowych robót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5"/>
        <w:gridCol w:w="5669"/>
        <w:gridCol w:w="2465"/>
        <w:gridCol w:w="2465"/>
      </w:tblGrid>
      <w:tr w:rsidR="001D1354">
        <w:trPr>
          <w:tblHeader/>
          <w:jc w:val="center"/>
        </w:trPr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Lp.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Pozycja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J.m.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Ilość</w:t>
            </w:r>
          </w:p>
        </w:tc>
      </w:tr>
      <w:tr w:rsidR="001D1354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Ręczne wykonanie koryta w gruncie kat. III-IV, głębokości 22 cm, z wyprofilowaniem pod odwodnienie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68,02</w:t>
            </w:r>
          </w:p>
        </w:tc>
      </w:tr>
      <w:tr w:rsidR="001D1354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Warstwa podsypkowa piaskowa zagęszczana ręcznie, gr. 5 cm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68,02</w:t>
            </w:r>
          </w:p>
        </w:tc>
      </w:tr>
      <w:tr w:rsidR="001D1354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Nawierzchnia z kamienia tłuczonego - warstwa dolna, gr. 10 cm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68,02</w:t>
            </w:r>
          </w:p>
        </w:tc>
      </w:tr>
      <w:tr w:rsidR="001D1354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4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Nawierzchnia z kamienia tłuczonego - warstwa górna, gr. 7 cm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m²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68,02</w:t>
            </w:r>
          </w:p>
        </w:tc>
      </w:tr>
      <w:tr w:rsidR="001D1354">
        <w:trPr>
          <w:jc w:val="center"/>
        </w:trPr>
        <w:tc>
          <w:tcPr>
            <w:tcW w:w="680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5669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Wywóz ziemi samochodami skrzyniowymi na odległość 5 km, grunt kat. III</w:t>
            </w:r>
          </w:p>
        </w:tc>
        <w:tc>
          <w:tcPr>
            <w:tcW w:w="1134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m³</w:t>
            </w:r>
          </w:p>
        </w:tc>
        <w:tc>
          <w:tcPr>
            <w:tcW w:w="1587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14,96</w:t>
            </w:r>
          </w:p>
        </w:tc>
      </w:tr>
    </w:tbl>
    <w:p w:rsidR="001D1354" w:rsidRDefault="002D6F63">
      <w:pPr>
        <w:pStyle w:val="HeadingSpec1"/>
        <w:spacing w:before="160" w:after="80"/>
      </w:pPr>
      <w:r>
        <w:t>2. Materiały</w:t>
      </w:r>
    </w:p>
    <w:p w:rsidR="001D1354" w:rsidRDefault="002D6F63">
      <w:pPr>
        <w:pStyle w:val="HeadingSpec2"/>
        <w:spacing w:before="80" w:after="80"/>
      </w:pPr>
      <w:r>
        <w:t>2.1. Wymagania ogólne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Wszystkie materiały przeznaczone do wbudowania muszą być pełnowartościowe, fabrycznie nowe, zgodne z przeznaczeniem oraz posiadać wymagane dokumenty dopuszczające do stosowania w budownictwie.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lastRenderedPageBreak/>
        <w:t xml:space="preserve">• </w:t>
      </w:r>
      <w:r>
        <w:t>Materiały kruszywowe powinny być trwałe, czyste, wolne od zanieczyszczeń organicznych, gliny i domieszek pogarszających zagęszczalność oraz nośność warstw.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wbudowaniem Wykonawca przedstawi Inspektorowi Nadzoru deklaracje właściwości użytkowych, dokumenty jakościowe, karty techniczne lub inne wymagane dokumenty potwierdzające możliwość zastosowania materiałów w budownictwie.</w:t>
      </w:r>
    </w:p>
    <w:p w:rsidR="001D1354" w:rsidRDefault="002D6F63">
      <w:pPr>
        <w:pStyle w:val="HeadingSpec2"/>
        <w:spacing w:before="80" w:after="80"/>
      </w:pPr>
      <w:r>
        <w:t>2.2. Materiały podstawowe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piasek na warstwę podsypkową – czysty, bez domieszek organicznych i zanieczyszczeń;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tłuczeń kamienny sortowany na warstwę dolną nawierzchni;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tłuczeń kamienny sortowany na warstwę górną nawierzchni;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kliniec i miał kamienny do klinowania, zamykania oraz uszczelnienia górnej warstwy nawierzchni;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woda technologiczna do zwilżania i zagęszczania warstw konstrukcyjnych;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materiały pomocnicze niezbędne do prowadzenia robót oraz utrzymania porządku na budowie;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wszystkie materiały należy składować w sposób uporządkowany, zabezpieczający je przed zanieczyszczeniem i zawilgoceniem.</w:t>
      </w:r>
    </w:p>
    <w:p w:rsidR="001D1354" w:rsidRDefault="002D6F63">
      <w:pPr>
        <w:pStyle w:val="HeadingSpec2"/>
        <w:spacing w:before="80" w:after="80"/>
      </w:pPr>
      <w:r>
        <w:t>2.3. Układ warstw konstrukcyjnych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21"/>
        <w:gridCol w:w="2465"/>
        <w:gridCol w:w="3742"/>
        <w:gridCol w:w="2465"/>
      </w:tblGrid>
      <w:tr w:rsidR="001D1354">
        <w:trPr>
          <w:tblHeader/>
          <w:jc w:val="center"/>
        </w:trPr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Warstwa / element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Grubość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Materiał</w:t>
            </w:r>
          </w:p>
        </w:tc>
        <w:tc>
          <w:tcPr>
            <w:tcW w:w="2465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shd w:val="clear" w:color="auto" w:fill="DCE6F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b/>
                <w:color w:val="1F3A60"/>
                <w:sz w:val="20"/>
              </w:rPr>
              <w:t>Uwagi</w:t>
            </w:r>
          </w:p>
        </w:tc>
      </w:tr>
      <w:tr w:rsidR="001D1354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Koryto / przygotowanie podłoża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22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grunt rodzimy kat. III-IV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wyprofilowanie i spadki</w:t>
            </w:r>
          </w:p>
        </w:tc>
      </w:tr>
      <w:tr w:rsidR="001D1354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Warstwa podsypkowa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5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piasek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zagęszczana ręcznie</w:t>
            </w:r>
          </w:p>
        </w:tc>
      </w:tr>
      <w:tr w:rsidR="001D1354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Warstwa dolna nawierzchni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10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tłuczeń kamienny sortowany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po zagęszczeniu</w:t>
            </w:r>
          </w:p>
        </w:tc>
      </w:tr>
      <w:tr w:rsidR="001D1354">
        <w:trPr>
          <w:jc w:val="center"/>
        </w:trPr>
        <w:tc>
          <w:tcPr>
            <w:tcW w:w="272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Warstwa górna nawierzchni</w:t>
            </w:r>
          </w:p>
        </w:tc>
        <w:tc>
          <w:tcPr>
            <w:tcW w:w="136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7 cm</w:t>
            </w:r>
          </w:p>
        </w:tc>
        <w:tc>
          <w:tcPr>
            <w:tcW w:w="3742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</w:pPr>
            <w:r>
              <w:rPr>
                <w:sz w:val="18"/>
              </w:rPr>
              <w:t>tłuczeń kamienny, kliniec, miał</w:t>
            </w:r>
          </w:p>
        </w:tc>
        <w:tc>
          <w:tcPr>
            <w:tcW w:w="1701" w:type="dxa"/>
            <w:tcBorders>
              <w:top w:val="single" w:sz="6" w:space="0" w:color="B7C3D7"/>
              <w:left w:val="single" w:sz="6" w:space="0" w:color="B7C3D7"/>
              <w:bottom w:val="single" w:sz="6" w:space="0" w:color="B7C3D7"/>
              <w:right w:val="single" w:sz="6" w:space="0" w:color="B7C3D7"/>
            </w:tcBorders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:rsidR="001D1354" w:rsidRDefault="002D6F63">
            <w:pPr>
              <w:spacing w:after="0"/>
              <w:jc w:val="center"/>
            </w:pPr>
            <w:r>
              <w:rPr>
                <w:sz w:val="18"/>
              </w:rPr>
              <w:t>po zagęszczeniu i zamknięciu</w:t>
            </w:r>
          </w:p>
        </w:tc>
      </w:tr>
    </w:tbl>
    <w:p w:rsidR="001D1354" w:rsidRDefault="002D6F63">
      <w:pPr>
        <w:pStyle w:val="HeadingSpec1"/>
        <w:spacing w:before="160" w:after="80"/>
      </w:pPr>
      <w:r>
        <w:t>3. Sprzęt i transport</w:t>
      </w:r>
    </w:p>
    <w:p w:rsidR="001D1354" w:rsidRDefault="002D6F63">
      <w:pPr>
        <w:spacing w:after="80"/>
      </w:pPr>
      <w:r>
        <w:t>Do wykonania robót należy stosować sprzęt odpowiedni do zakresu prac, sprawny technicznie i obsługiwany przez osoby posiadające wymagane kwalifikacje.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narzędzia do ręcznego wykonywania koryta, profilowania i wyrównywania podłoża;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sprzęt do rozścielania i zagęszczania piasku oraz kruszyw;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walce statyczne lub wibracyjne oraz drobny sprzęt pomocniczy do dogęszczania i profilowania warstw;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sprzęt do polewania wodą w czasie wałowania nawierzchni;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samochody skrzyniowe do wywozu ziemi poza teren inwestycji;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sprzęt pomiarowy do kontroli grubości warstw, rzędnych i spadków nawierzchni.</w:t>
      </w:r>
    </w:p>
    <w:p w:rsidR="001D1354" w:rsidRDefault="002D6F63">
      <w:pPr>
        <w:pStyle w:val="HeadingSpec1"/>
        <w:spacing w:before="160" w:after="80"/>
      </w:pPr>
      <w:r>
        <w:t>4. Wykonanie robót</w:t>
      </w:r>
    </w:p>
    <w:p w:rsidR="001D1354" w:rsidRDefault="002D6F63">
      <w:pPr>
        <w:pStyle w:val="HeadingSpec2"/>
        <w:spacing w:before="80" w:after="80"/>
      </w:pPr>
      <w:r>
        <w:t>4.1. Roboty przygotowawcze i rozbiórkowe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rozpoczęciem robót należy zabezpieczyć teren, wyłączyć strefę prac z użytkowania i oznakować miejsce wykonywania robót.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Koryto należy wykonać ręcznie na całej powierzchni objętej opracowaniem do głębokości 22 cm w gruncie kat. III-IV.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Dno koryta należy wyrównać i wyprofilować w sposób zapewniający prawidłowe odwodnienie projektowanej nawierzchni.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lastRenderedPageBreak/>
        <w:t xml:space="preserve">• </w:t>
      </w:r>
      <w:r>
        <w:t>Urobek z korytowania należy na bieżąco gromadzić, załadować i przygotować do wywozu poza teren inwestycji.</w:t>
      </w:r>
    </w:p>
    <w:p w:rsidR="001D1354" w:rsidRDefault="002D6F63">
      <w:pPr>
        <w:pStyle w:val="HeadingSpec2"/>
        <w:spacing w:before="80" w:after="80"/>
      </w:pPr>
      <w:r>
        <w:t>4.2. Wykonanie warstw konstrukcyjnych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Podłoże po wykonaniu koryta należy oczyścić, wyprofilować i sprawdzić pod względem nośności oraz spadków.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Warstwę podsypkową piaskową należy wykonać do grubości 5 cm po zagęszczeniu.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Dolną warstwę nawierzchni z tłucznia należy wykonać do grubości 10 cm po zagęszczeniu.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Warstwę dolną należy zaklinować tłuczniem, wyrównać pod szablon i uwałować.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 trakcie zagęszczania dopuszcza się polewanie wodą w ilości niezbędnej do prawidłowego związania i ułożenia kruszywa.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Górną warstwę nawierzchni z tłucznia należy wykonać do grubości 7 cm po zagęszczeniu, z zachowaniem wymaganych spadków i równości.</w:t>
      </w:r>
    </w:p>
    <w:p w:rsidR="001D1354" w:rsidRDefault="002D6F63">
      <w:pPr>
        <w:pStyle w:val="HeadingSpec2"/>
        <w:spacing w:before="80" w:after="80"/>
      </w:pPr>
      <w:r>
        <w:t>4.3. Wykonanie warstwy górnej i wykończenie nawierzchni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 czasie wykonywania warstwy górnej należy stosować kliniec i miał kamienny, uzupełniając wolne przestrzenie w trakcie wałowania.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Górną warstwę nawierzchni należy wałować z polewaniem wodą do uzyskania stabilnej i jednolitej powierzchni.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Zamknięcie nawierzchni należy wykonać przez rozścielenie drobnego kruszywa oraz końcowe wyrównanie powierzchni.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Wykonana nawierzchnia powinna być równa, stabilna, bez kolein, zapadnięć, zastoisk wody i miejsc rozluźnionych.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Urobek z korytowania należy załadować i wywieźć samochodami skrzyniowymi na odległość 5 km poza teren inwestycji.</w:t>
      </w:r>
    </w:p>
    <w:p w:rsidR="001D1354" w:rsidRDefault="002D6F63">
      <w:pPr>
        <w:pStyle w:val="HeadingSpec1"/>
        <w:spacing w:before="160" w:after="80"/>
      </w:pPr>
      <w:r>
        <w:t>5. Kontrola jakości robót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Sprawdzeniu podlega zgodność zastosowanych materiałów z dokumentami jakościowymi oraz ich przydatność do wykonania warstw konstrukcyjnych nawierzchni.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Należy kontrolować grubości poszczególnych warstw, rzędne wysokościowe oraz prawidłowość wykonania spadków.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Przed wykonaniem kolejnej warstwy należy odebrać roboty zanikające, w szczególności koryto, warstwę piaskową oraz warstwę dolną nawierzchni.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Dla wykonanej nawierzchni należy sprawdzić równość, stateczność, stopień zagęszczenia i prawidłowe zamknięcie górnej warstwy.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Wszelkie odstępstwa technologiczne od niniejszej STWiOR wymagają akceptacji Inspektora Nadzoru.</w:t>
      </w:r>
    </w:p>
    <w:p w:rsidR="001D1354" w:rsidRDefault="002D6F63">
      <w:pPr>
        <w:pStyle w:val="HeadingSpec1"/>
        <w:spacing w:before="160" w:after="80"/>
      </w:pPr>
      <w:r>
        <w:t>6. Obmiar i rozliczenie robót</w:t>
      </w:r>
    </w:p>
    <w:p w:rsidR="001D1354" w:rsidRDefault="002D6F63">
      <w:pPr>
        <w:spacing w:after="80"/>
      </w:pPr>
      <w:r>
        <w:t>Jednostki obmiarowe i zakres rozliczenia robót należy przyjmować następująco: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m² – dla wykonania koryta, warstwy podsypkowej piaskowej oraz warstw nawierzchni z kamienia tłuczonego;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m³ – dla wywozu ziemi;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powierzchnia rozliczeniowa nawierzchni: 68,02 m²;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objętość rozliczeniowa wywozu: 14,96 m³.</w:t>
      </w:r>
    </w:p>
    <w:p w:rsidR="001D1354" w:rsidRDefault="002D6F63">
      <w:pPr>
        <w:pStyle w:val="HeadingSpec1"/>
        <w:spacing w:before="160" w:after="80"/>
      </w:pPr>
      <w:r>
        <w:t>7. Odbiór robót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lastRenderedPageBreak/>
        <w:t xml:space="preserve">• </w:t>
      </w:r>
      <w:r>
        <w:t>Odbiorowi zanikającemu podlegają roboty ulegające zakryciu, w szczególności koryto, warstwa piaskowa oraz warstwa dolna nawierzchni.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Odbiór końcowy obejmuje sprawdzenie zgodności wykonania z niniejszą STWiOR, dokumentacją kosztorysową, dokumentami materiałowymi oraz stanem faktycznym na budowie.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Do odbioru Wykonawca przedłoży dokumenty jakościowe materiałów, dokumenty potwierdzające wywóz ziemi oraz inne dokumenty wymagane przez Zamawiającego.</w:t>
      </w:r>
    </w:p>
    <w:p w:rsidR="001D1354" w:rsidRDefault="002D6F63">
      <w:pPr>
        <w:spacing w:after="60"/>
        <w:ind w:left="340" w:hanging="198"/>
      </w:pPr>
      <w:r>
        <w:rPr>
          <w:b/>
          <w:color w:val="1F3A60"/>
        </w:rPr>
        <w:t xml:space="preserve">• </w:t>
      </w:r>
      <w:r>
        <w:t>Podstawą rozliczenia jest faktycznie wykonany i odebrany zakres robót.</w:t>
      </w:r>
    </w:p>
    <w:p w:rsidR="001D1354" w:rsidRDefault="002D6F63">
      <w:pPr>
        <w:pStyle w:val="HeadingSpec1"/>
        <w:spacing w:before="160" w:after="80"/>
      </w:pPr>
      <w:r>
        <w:t>8. Postanowienia końcowe</w:t>
      </w:r>
    </w:p>
    <w:p w:rsidR="001D1354" w:rsidRDefault="002D6F63">
      <w:pPr>
        <w:spacing w:after="80"/>
      </w:pPr>
      <w:r>
        <w:t>Niniejsza specyfikacja określa wymagania techniczne dla robót związanych z utwardzeniem nawierzchni z kruszywa łamanego przy ul. Twardej 13.</w:t>
      </w:r>
    </w:p>
    <w:p w:rsidR="001D1354" w:rsidRDefault="002D6F63">
      <w:pPr>
        <w:spacing w:after="80"/>
      </w:pPr>
      <w:r>
        <w:t>W przypadku ujawnienia w trakcie realizacji odmiennych warunków terenowych lub konieczności korekty grubości bądź technologii warstw, rozwiązanie należy uzgodnić z Inspektorem Nadzoru przed wykonaniem robót.</w:t>
      </w:r>
    </w:p>
    <w:sectPr w:rsidR="001D1354" w:rsidSect="00034616">
      <w:pgSz w:w="12240" w:h="15840"/>
      <w:pgMar w:top="1134" w:right="1134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5746660">
    <w:abstractNumId w:val="8"/>
  </w:num>
  <w:num w:numId="2" w16cid:durableId="1574200138">
    <w:abstractNumId w:val="6"/>
  </w:num>
  <w:num w:numId="3" w16cid:durableId="2048528402">
    <w:abstractNumId w:val="5"/>
  </w:num>
  <w:num w:numId="4" w16cid:durableId="1546066254">
    <w:abstractNumId w:val="4"/>
  </w:num>
  <w:num w:numId="5" w16cid:durableId="1298220036">
    <w:abstractNumId w:val="7"/>
  </w:num>
  <w:num w:numId="6" w16cid:durableId="1462067129">
    <w:abstractNumId w:val="3"/>
  </w:num>
  <w:num w:numId="7" w16cid:durableId="696387745">
    <w:abstractNumId w:val="2"/>
  </w:num>
  <w:num w:numId="8" w16cid:durableId="638650694">
    <w:abstractNumId w:val="1"/>
  </w:num>
  <w:num w:numId="9" w16cid:durableId="175313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D1354"/>
    <w:rsid w:val="0029639D"/>
    <w:rsid w:val="002D6F63"/>
    <w:rsid w:val="00326F90"/>
    <w:rsid w:val="00A11F8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9C9CFD9-958E-4271-AAF4-1A29F6C24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HeadingSpec1">
    <w:name w:val="Heading Spec 1"/>
    <w:basedOn w:val="Normalny"/>
    <w:rPr>
      <w:b/>
      <w:color w:val="1F3A60"/>
      <w:sz w:val="26"/>
    </w:rPr>
  </w:style>
  <w:style w:type="paragraph" w:customStyle="1" w:styleId="HeadingSpec2">
    <w:name w:val="Heading Spec 2"/>
    <w:basedOn w:val="Normalny"/>
    <w:rPr>
      <w:b/>
      <w:color w:val="2F5D8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1268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 Skrzypczak</dc:creator>
  <cp:keywords/>
  <dc:description>generated by python-docx</dc:description>
  <cp:lastModifiedBy>Mikołaj Skrzypczak</cp:lastModifiedBy>
  <cp:revision>2</cp:revision>
  <dcterms:created xsi:type="dcterms:W3CDTF">2026-03-27T11:45:00Z</dcterms:created>
  <dcterms:modified xsi:type="dcterms:W3CDTF">2026-03-27T11:45:00Z</dcterms:modified>
  <cp:category/>
</cp:coreProperties>
</file>